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Vehicle Tracking System</w:t>
      </w:r>
    </w:p>
    <w:p>
      <w:r>
        <w:t>Project Title: Vehicle Tracking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