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Vehicle Registration System</w:t>
      </w:r>
    </w:p>
    <w:p>
      <w:r>
        <w:t>Project Title: Vehicle Registration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