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Student Attendance Management System</w:t>
      </w:r>
    </w:p>
    <w:p>
      <w:r>
        <w:t>Project Title: Student Attendance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