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Parking Reservation System</w:t>
      </w:r>
    </w:p>
    <w:p>
      <w:r>
        <w:t>Project Title: Smart Parking Reservation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