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Attendance with Face Recognition</w:t>
      </w:r>
    </w:p>
    <w:p>
      <w:r>
        <w:t>Project Title: Smart Attendance with Face Recognition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