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School Management System</w:t>
      </w:r>
    </w:p>
    <w:p>
      <w:r>
        <w:t>Project Title: School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