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Result Management System</w:t>
      </w:r>
    </w:p>
    <w:p>
      <w:r>
        <w:t>Project Title: Result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