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Placement Management System</w:t>
      </w:r>
    </w:p>
    <w:p>
      <w:r>
        <w:t>Project Title: Placement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