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Rent Payment System</w:t>
      </w:r>
    </w:p>
    <w:p>
      <w:r>
        <w:t>Project Title: Online Rent Payment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