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Insurance Claim System</w:t>
      </w:r>
    </w:p>
    <w:p>
      <w:r>
        <w:t>Project Title: Online Insurance Claim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