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Hotel Room Allotment System</w:t>
      </w:r>
    </w:p>
    <w:p>
      <w:r>
        <w:t>Project Title: Online Hotel Room Allotment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