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Food Ordering System</w:t>
      </w:r>
    </w:p>
    <w:p>
      <w:r>
        <w:t>Project Title: Online Food Ordering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