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Event Management System</w:t>
      </w:r>
    </w:p>
    <w:p>
      <w:r>
        <w:t>Project Title: Online Event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