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Donation Tracking System</w:t>
      </w:r>
    </w:p>
    <w:p>
      <w:r>
        <w:t>Project Title: Online Donation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