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Customer Feedback System</w:t>
      </w:r>
    </w:p>
    <w:p>
      <w:r>
        <w:t>Project Title: Online Customer Feedback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