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Course Registration Portal</w:t>
      </w:r>
    </w:p>
    <w:p>
      <w:r>
        <w:t>Project Title: Online Course Registration Portal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