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Course Material Sharing System</w:t>
      </w:r>
    </w:p>
    <w:p>
      <w:r>
        <w:t>Project Title: Online Course Material Sharing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