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Consultation System</w:t>
      </w:r>
    </w:p>
    <w:p>
      <w:r>
        <w:t>Project Title: Online Consultation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