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Complaint Tracking Portal</w:t>
      </w:r>
    </w:p>
    <w:p>
      <w:r>
        <w:t>Project Title: Online Complaint Tracking Portal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