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Banking System</w:t>
      </w:r>
    </w:p>
    <w:p>
      <w:r>
        <w:t>Project Title: Online Banking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