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NGO Management System</w:t>
      </w:r>
    </w:p>
    <w:p>
      <w:r>
        <w:t>Project Title: NGO Management System</w:t>
      </w:r>
    </w:p>
    <w:p>
      <w:r>
        <w:t>Description: This project is designed to simplify and automate related tasks effectively.</w:t>
      </w:r>
    </w:p>
    <w:p>
      <w:r>
        <w:t>Features:</w:t>
      </w:r>
    </w:p>
    <w:p>
      <w:r>
        <w:t>- User-friendly interface</w:t>
      </w:r>
    </w:p>
    <w:p>
      <w:r>
        <w:t>- Secure and reliable system</w:t>
      </w:r>
    </w:p>
    <w:p>
      <w:r>
        <w:t>- Scalable for future enhancements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