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Matrimonial Website System</w:t>
      </w:r>
    </w:p>
    <w:p>
      <w:r>
        <w:t>Project Title: Matrimonial Website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