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Learning Management Platform</w:t>
      </w:r>
    </w:p>
    <w:p>
      <w:r>
        <w:t>Project Title: Learning Management Platform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