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Job Portal System</w:t>
      </w:r>
    </w:p>
    <w:p>
      <w:r>
        <w:t>Project Title: Job Portal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