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House Rental System</w:t>
      </w:r>
    </w:p>
    <w:p>
      <w:r>
        <w:t>Project Title: House Rental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