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Hostel Management System</w:t>
      </w:r>
    </w:p>
    <w:p>
      <w:r>
        <w:t>Project Title: Hostel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