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Flight Reservation System</w:t>
      </w:r>
    </w:p>
    <w:p>
      <w:r>
        <w:t>Project Title: Flight Reservation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