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Exam Seating Arrangement System</w:t>
      </w:r>
    </w:p>
    <w:p>
      <w:r>
        <w:t>Project Title: Exam Seating Arrangement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