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Employee Payroll System</w:t>
      </w:r>
    </w:p>
    <w:p>
      <w:r>
        <w:t>Project Title: Employee Payroll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