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Notice Board System</w:t>
      </w:r>
    </w:p>
    <w:p>
      <w:r>
        <w:t>Project Title: Digital Notice Board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