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Course Registration System</w:t>
      </w:r>
    </w:p>
    <w:p>
      <w:r>
        <w:t>Project Title: Course Registration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