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Courier Management System</w:t>
      </w:r>
    </w:p>
    <w:p>
      <w:r>
        <w:t>Project Title: Courier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