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College Admission System</w:t>
      </w:r>
    </w:p>
    <w:p>
      <w:r>
        <w:t>Project Title: College Admission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