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Child Adoption System</w:t>
      </w:r>
    </w:p>
    <w:p>
      <w:r>
        <w:t>Project Title: Child Adoption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