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Car Rental System</w:t>
      </w:r>
    </w:p>
    <w:p>
      <w:r>
        <w:t>Project Title: Car Rental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