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Blood Bank Management System</w:t>
      </w:r>
    </w:p>
    <w:p>
      <w:r>
        <w:t>Project Title: Blood Bank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