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Chatbot for Student Helpdesk</w:t>
      </w:r>
    </w:p>
    <w:p>
      <w:r>
        <w:t>Project Title: AI Chatbot for Student Helpdesk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